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0310" w14:textId="35040896" w:rsidR="002466B1" w:rsidRPr="00E93AA4" w:rsidRDefault="002466B1" w:rsidP="002466B1">
      <w:pPr>
        <w:pStyle w:val="Ttulo1"/>
        <w:shd w:val="clear" w:color="auto" w:fill="FFFFFF"/>
        <w:spacing w:after="206"/>
        <w:jc w:val="center"/>
        <w:rPr>
          <w:rFonts w:ascii="Times New Roman" w:hAnsi="Times New Roman" w:cs="Times New Roman"/>
          <w:b w:val="0"/>
          <w:bCs w:val="0"/>
          <w:color w:val="404040"/>
          <w:sz w:val="32"/>
          <w:szCs w:val="32"/>
          <w:lang w:val="es-CO"/>
        </w:rPr>
      </w:pPr>
      <w:r w:rsidRPr="00E93AA4">
        <w:rPr>
          <w:rStyle w:val="Textoennegrita"/>
          <w:rFonts w:ascii="Times New Roman" w:hAnsi="Times New Roman" w:cs="Times New Roman"/>
          <w:b/>
          <w:bCs/>
          <w:color w:val="404040"/>
          <w:sz w:val="32"/>
          <w:szCs w:val="32"/>
          <w:lang w:val="es-CO"/>
        </w:rPr>
        <w:t>Manual de Usuario: Matriz de Evaluación para Identificar la Fase de Emprendimiento</w:t>
      </w:r>
    </w:p>
    <w:p w14:paraId="05454426" w14:textId="77777777" w:rsidR="002466B1" w:rsidRPr="002466B1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24"/>
          <w:szCs w:val="24"/>
        </w:rPr>
      </w:pP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>Índice</w:t>
      </w:r>
      <w:proofErr w:type="spellEnd"/>
    </w:p>
    <w:p w14:paraId="4D541648" w14:textId="77777777" w:rsidR="002466B1" w:rsidRPr="002466B1" w:rsidRDefault="002466B1" w:rsidP="002466B1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Introducción</w:t>
      </w:r>
    </w:p>
    <w:p w14:paraId="2DE7B601" w14:textId="77777777" w:rsidR="002466B1" w:rsidRPr="002466B1" w:rsidRDefault="002466B1" w:rsidP="002466B1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¿Qué es la Matriz de Evaluación?</w:t>
      </w:r>
    </w:p>
    <w:p w14:paraId="2D3E02C8" w14:textId="77777777" w:rsidR="002466B1" w:rsidRPr="002466B1" w:rsidRDefault="002466B1" w:rsidP="002466B1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¿Cómo funciona?</w:t>
      </w:r>
    </w:p>
    <w:p w14:paraId="3EFD71E5" w14:textId="77777777" w:rsidR="002466B1" w:rsidRPr="002466B1" w:rsidRDefault="002466B1" w:rsidP="002466B1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60" w:after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Explicación de cada hoja de la matriz</w:t>
      </w:r>
    </w:p>
    <w:p w14:paraId="1C0743B9" w14:textId="77777777" w:rsidR="002466B1" w:rsidRPr="002466B1" w:rsidRDefault="002466B1" w:rsidP="002466B1">
      <w:pPr>
        <w:pStyle w:val="ds-markdown-paragraph"/>
        <w:numPr>
          <w:ilvl w:val="1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ETAPA</w:t>
      </w:r>
    </w:p>
    <w:p w14:paraId="5DBDC867" w14:textId="77777777" w:rsidR="002466B1" w:rsidRPr="002466B1" w:rsidRDefault="002466B1" w:rsidP="002466B1">
      <w:pPr>
        <w:pStyle w:val="ds-markdown-paragraph"/>
        <w:numPr>
          <w:ilvl w:val="1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JURIDICO Y TRIBUTARIO</w:t>
      </w:r>
    </w:p>
    <w:p w14:paraId="54BDFA19" w14:textId="77777777" w:rsidR="002466B1" w:rsidRPr="002466B1" w:rsidRDefault="002466B1" w:rsidP="002466B1">
      <w:pPr>
        <w:pStyle w:val="ds-markdown-paragraph"/>
        <w:numPr>
          <w:ilvl w:val="1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CAPACIDAD OPERATIVA, LOG, ORG</w:t>
      </w:r>
    </w:p>
    <w:p w14:paraId="17307364" w14:textId="77777777" w:rsidR="002466B1" w:rsidRPr="002466B1" w:rsidRDefault="002466B1" w:rsidP="002466B1">
      <w:pPr>
        <w:pStyle w:val="ds-markdown-paragraph"/>
        <w:numPr>
          <w:ilvl w:val="1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DESARROLLO DE PRODUCTO</w:t>
      </w:r>
    </w:p>
    <w:p w14:paraId="38C782CB" w14:textId="77777777" w:rsidR="002466B1" w:rsidRPr="002466B1" w:rsidRDefault="002466B1" w:rsidP="002466B1">
      <w:pPr>
        <w:pStyle w:val="ds-markdown-paragraph"/>
        <w:numPr>
          <w:ilvl w:val="1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MERCADO OBJETIVO</w:t>
      </w:r>
    </w:p>
    <w:p w14:paraId="58F179D0" w14:textId="77777777" w:rsidR="002466B1" w:rsidRPr="002466B1" w:rsidRDefault="002466B1" w:rsidP="002466B1">
      <w:pPr>
        <w:pStyle w:val="ds-markdown-paragraph"/>
        <w:numPr>
          <w:ilvl w:val="1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RESULTADOS</w:t>
      </w:r>
    </w:p>
    <w:p w14:paraId="42DB191F" w14:textId="77777777" w:rsidR="002466B1" w:rsidRPr="002466B1" w:rsidRDefault="002466B1" w:rsidP="002466B1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Interpretación de resultados</w:t>
      </w:r>
    </w:p>
    <w:p w14:paraId="6A5F9E10" w14:textId="77777777" w:rsidR="002466B1" w:rsidRPr="002466B1" w:rsidRDefault="002466B1" w:rsidP="002466B1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Recomendaciones según la fase</w:t>
      </w:r>
    </w:p>
    <w:p w14:paraId="713FC9EA" w14:textId="77777777" w:rsidR="002466B1" w:rsidRPr="002466B1" w:rsidRDefault="002466B1" w:rsidP="002466B1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Preguntas frecuentes</w:t>
      </w:r>
    </w:p>
    <w:p w14:paraId="37320ABF" w14:textId="76CA35E2" w:rsidR="002466B1" w:rsidRPr="002466B1" w:rsidRDefault="002466B1" w:rsidP="002466B1">
      <w:pPr>
        <w:spacing w:before="480" w:after="480"/>
        <w:rPr>
          <w:rFonts w:ascii="Times New Roman" w:hAnsi="Times New Roman" w:cs="Times New Roman"/>
        </w:rPr>
      </w:pPr>
    </w:p>
    <w:p w14:paraId="15D31B3B" w14:textId="77777777" w:rsidR="002466B1" w:rsidRPr="002466B1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24"/>
          <w:szCs w:val="24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 xml:space="preserve">1. </w:t>
      </w: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>Introducción</w:t>
      </w:r>
      <w:proofErr w:type="spellEnd"/>
    </w:p>
    <w:p w14:paraId="5EC851BE" w14:textId="1EDC4C91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 xml:space="preserve">Este manual </w:t>
      </w:r>
      <w:r>
        <w:rPr>
          <w:color w:val="404040"/>
        </w:rPr>
        <w:t>le ayudará</w:t>
      </w:r>
      <w:r w:rsidRPr="002466B1">
        <w:rPr>
          <w:color w:val="404040"/>
        </w:rPr>
        <w:t xml:space="preserve"> a entender cómo usar la </w:t>
      </w:r>
      <w:r w:rsidRPr="002466B1">
        <w:rPr>
          <w:rStyle w:val="Textoennegrita"/>
          <w:color w:val="404040"/>
        </w:rPr>
        <w:t>Matriz de Evaluación</w:t>
      </w:r>
      <w:r w:rsidRPr="002466B1">
        <w:rPr>
          <w:color w:val="404040"/>
        </w:rPr>
        <w:t xml:space="preserve"> para identificar en qué fase se encuentra </w:t>
      </w:r>
      <w:r>
        <w:rPr>
          <w:color w:val="404040"/>
        </w:rPr>
        <w:t>s</w:t>
      </w:r>
      <w:r w:rsidRPr="002466B1">
        <w:rPr>
          <w:color w:val="404040"/>
        </w:rPr>
        <w:t>u emprendimiento: </w:t>
      </w:r>
      <w:r w:rsidRPr="002466B1">
        <w:rPr>
          <w:rStyle w:val="Textoennegrita"/>
          <w:color w:val="404040"/>
        </w:rPr>
        <w:t>Idea, Desarrollo o Crecimiento</w:t>
      </w:r>
      <w:r w:rsidRPr="002466B1">
        <w:rPr>
          <w:color w:val="404040"/>
        </w:rPr>
        <w:t>.</w:t>
      </w:r>
    </w:p>
    <w:p w14:paraId="45F4BF6A" w14:textId="0D1EC61C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 xml:space="preserve">La matriz evalúa diferentes aspectos </w:t>
      </w:r>
      <w:r>
        <w:rPr>
          <w:color w:val="404040"/>
        </w:rPr>
        <w:t>del</w:t>
      </w:r>
      <w:r w:rsidRPr="002466B1">
        <w:rPr>
          <w:color w:val="404040"/>
        </w:rPr>
        <w:t xml:space="preserve"> negocio y da una puntuación para saber qué tan avanzado está y qué pasos seguir.</w:t>
      </w:r>
    </w:p>
    <w:p w14:paraId="596013BB" w14:textId="468225AC" w:rsidR="002466B1" w:rsidRPr="00E93AA4" w:rsidRDefault="002466B1" w:rsidP="002466B1">
      <w:pPr>
        <w:spacing w:before="480" w:after="480"/>
        <w:rPr>
          <w:rFonts w:ascii="Times New Roman" w:hAnsi="Times New Roman" w:cs="Times New Roman"/>
          <w:lang w:val="es-CO"/>
        </w:rPr>
      </w:pPr>
    </w:p>
    <w:p w14:paraId="55E1DF0C" w14:textId="77777777" w:rsidR="002466B1" w:rsidRPr="00E93AA4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24"/>
          <w:szCs w:val="24"/>
          <w:lang w:val="es-CO"/>
        </w:rPr>
      </w:pPr>
      <w:r w:rsidRPr="00E93AA4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  <w:lang w:val="es-CO"/>
        </w:rPr>
        <w:lastRenderedPageBreak/>
        <w:t>2. ¿Qué es la Matriz de Evaluación?</w:t>
      </w:r>
    </w:p>
    <w:p w14:paraId="5536C1B3" w14:textId="7E0F3586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Es una herramienta en Excel que mide el progreso de</w:t>
      </w:r>
      <w:r>
        <w:rPr>
          <w:color w:val="404040"/>
        </w:rPr>
        <w:t xml:space="preserve">l </w:t>
      </w:r>
      <w:r w:rsidRPr="002466B1">
        <w:rPr>
          <w:color w:val="404040"/>
        </w:rPr>
        <w:t>emprendimiento en </w:t>
      </w:r>
      <w:r w:rsidRPr="002466B1">
        <w:rPr>
          <w:rStyle w:val="Textoennegrita"/>
          <w:color w:val="404040"/>
        </w:rPr>
        <w:t>6 dimensiones clave</w:t>
      </w:r>
      <w:r w:rsidRPr="002466B1">
        <w:rPr>
          <w:color w:val="404040"/>
        </w:rPr>
        <w:t>:</w:t>
      </w:r>
    </w:p>
    <w:p w14:paraId="30B1D0E9" w14:textId="77777777" w:rsidR="002466B1" w:rsidRPr="002466B1" w:rsidRDefault="002466B1" w:rsidP="002466B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Etapa general del negocio</w:t>
      </w:r>
    </w:p>
    <w:p w14:paraId="30A84F2A" w14:textId="77777777" w:rsidR="002466B1" w:rsidRPr="002466B1" w:rsidRDefault="002466B1" w:rsidP="002466B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Aspectos jurídicos y tributarios</w:t>
      </w:r>
    </w:p>
    <w:p w14:paraId="43F1D3E7" w14:textId="77777777" w:rsidR="002466B1" w:rsidRPr="002466B1" w:rsidRDefault="002466B1" w:rsidP="002466B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Capacidad operativa y logística</w:t>
      </w:r>
    </w:p>
    <w:p w14:paraId="2F5B0FFF" w14:textId="77777777" w:rsidR="002466B1" w:rsidRPr="002466B1" w:rsidRDefault="002466B1" w:rsidP="002466B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Desarrollo del producto/servicio</w:t>
      </w:r>
    </w:p>
    <w:p w14:paraId="538183A0" w14:textId="77777777" w:rsidR="002466B1" w:rsidRPr="002466B1" w:rsidRDefault="002466B1" w:rsidP="002466B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Mercado objetivo</w:t>
      </w:r>
    </w:p>
    <w:p w14:paraId="2AA370BC" w14:textId="77777777" w:rsidR="002466B1" w:rsidRPr="002466B1" w:rsidRDefault="002466B1" w:rsidP="002466B1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line="429" w:lineRule="atLeast"/>
        <w:rPr>
          <w:b/>
          <w:bCs/>
          <w:color w:val="404040"/>
        </w:rPr>
      </w:pPr>
      <w:r w:rsidRPr="002466B1">
        <w:rPr>
          <w:rStyle w:val="Textoennegrita"/>
          <w:b w:val="0"/>
          <w:bCs w:val="0"/>
          <w:color w:val="404040"/>
        </w:rPr>
        <w:t>Resultados consolidados</w:t>
      </w:r>
    </w:p>
    <w:p w14:paraId="5B28AD71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Cada dimensión tiene preguntas o criterios que debes evaluar con </w:t>
      </w:r>
      <w:r w:rsidRPr="002466B1">
        <w:rPr>
          <w:rStyle w:val="Textoennegrita"/>
          <w:color w:val="404040"/>
        </w:rPr>
        <w:t>1, 2 o 3 puntos</w:t>
      </w:r>
      <w:r w:rsidRPr="002466B1">
        <w:rPr>
          <w:color w:val="404040"/>
        </w:rPr>
        <w:t>, dependiendo de tu situación.</w:t>
      </w:r>
    </w:p>
    <w:p w14:paraId="4292BD63" w14:textId="09EC1A05" w:rsidR="002466B1" w:rsidRPr="00E93AA4" w:rsidRDefault="002466B1" w:rsidP="002466B1">
      <w:pPr>
        <w:spacing w:before="480" w:after="480"/>
        <w:rPr>
          <w:rFonts w:ascii="Times New Roman" w:hAnsi="Times New Roman" w:cs="Times New Roman"/>
          <w:lang w:val="es-CO"/>
        </w:rPr>
      </w:pPr>
    </w:p>
    <w:p w14:paraId="12786A0A" w14:textId="77777777" w:rsidR="002466B1" w:rsidRPr="002466B1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24"/>
          <w:szCs w:val="24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>3. ¿</w:t>
      </w: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>Cómo</w:t>
      </w:r>
      <w:proofErr w:type="spellEnd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 xml:space="preserve"> </w:t>
      </w: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>funciona</w:t>
      </w:r>
      <w:proofErr w:type="spellEnd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</w:rPr>
        <w:t>?</w:t>
      </w:r>
    </w:p>
    <w:p w14:paraId="3088CAC4" w14:textId="4F49BA40" w:rsidR="002466B1" w:rsidRPr="002466B1" w:rsidRDefault="002466B1" w:rsidP="002466B1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Descarg</w:t>
      </w:r>
      <w:r>
        <w:rPr>
          <w:rStyle w:val="Textoennegrita"/>
          <w:color w:val="404040"/>
        </w:rPr>
        <w:t>ue</w:t>
      </w:r>
      <w:r w:rsidRPr="002466B1">
        <w:rPr>
          <w:rStyle w:val="Textoennegrita"/>
          <w:color w:val="404040"/>
        </w:rPr>
        <w:t xml:space="preserve"> la matriz</w:t>
      </w:r>
      <w:r w:rsidRPr="002466B1">
        <w:rPr>
          <w:color w:val="404040"/>
        </w:rPr>
        <w:t> y ábrela en Excel.</w:t>
      </w:r>
    </w:p>
    <w:p w14:paraId="0AD77F79" w14:textId="3B80230C" w:rsidR="002466B1" w:rsidRPr="002466B1" w:rsidRDefault="002466B1" w:rsidP="002466B1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Complet</w:t>
      </w:r>
      <w:r>
        <w:rPr>
          <w:rStyle w:val="Textoennegrita"/>
          <w:color w:val="404040"/>
        </w:rPr>
        <w:t>e</w:t>
      </w:r>
      <w:r w:rsidRPr="002466B1">
        <w:rPr>
          <w:rStyle w:val="Textoennegrita"/>
          <w:color w:val="404040"/>
        </w:rPr>
        <w:t xml:space="preserve"> cada hoja</w:t>
      </w:r>
      <w:r w:rsidRPr="002466B1">
        <w:rPr>
          <w:color w:val="404040"/>
        </w:rPr>
        <w:t> con la información de</w:t>
      </w:r>
      <w:r>
        <w:rPr>
          <w:color w:val="404040"/>
        </w:rPr>
        <w:t xml:space="preserve">l </w:t>
      </w:r>
      <w:r w:rsidRPr="002466B1">
        <w:rPr>
          <w:color w:val="404040"/>
        </w:rPr>
        <w:t>emprendimiento.</w:t>
      </w:r>
    </w:p>
    <w:p w14:paraId="0841F643" w14:textId="1822B25D" w:rsidR="002466B1" w:rsidRPr="002466B1" w:rsidRDefault="002466B1" w:rsidP="002466B1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Asign</w:t>
      </w:r>
      <w:r>
        <w:rPr>
          <w:rStyle w:val="Textoennegrita"/>
          <w:color w:val="404040"/>
        </w:rPr>
        <w:t>e</w:t>
      </w:r>
      <w:r w:rsidRPr="002466B1">
        <w:rPr>
          <w:rStyle w:val="Textoennegrita"/>
          <w:color w:val="404040"/>
        </w:rPr>
        <w:t xml:space="preserve"> puntuaciones</w:t>
      </w:r>
      <w:r w:rsidRPr="002466B1">
        <w:rPr>
          <w:color w:val="404040"/>
        </w:rPr>
        <w:t> según corresponda (1, 2 o 3 puntos).</w:t>
      </w:r>
    </w:p>
    <w:p w14:paraId="65912FBF" w14:textId="0877D67B" w:rsidR="002466B1" w:rsidRPr="002466B1" w:rsidRDefault="002466B1" w:rsidP="002466B1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Revis</w:t>
      </w:r>
      <w:r>
        <w:rPr>
          <w:rStyle w:val="Textoennegrita"/>
          <w:color w:val="404040"/>
        </w:rPr>
        <w:t>e</w:t>
      </w:r>
      <w:r w:rsidRPr="002466B1">
        <w:rPr>
          <w:rStyle w:val="Textoennegrita"/>
          <w:color w:val="404040"/>
        </w:rPr>
        <w:t xml:space="preserve"> los resultados</w:t>
      </w:r>
      <w:r w:rsidRPr="002466B1">
        <w:rPr>
          <w:color w:val="404040"/>
        </w:rPr>
        <w:t> en la hoja </w:t>
      </w:r>
      <w:r w:rsidRPr="002466B1">
        <w:rPr>
          <w:rStyle w:val="Textoennegrita"/>
          <w:color w:val="404040"/>
        </w:rPr>
        <w:t>RESULTADOS</w:t>
      </w:r>
      <w:r w:rsidRPr="002466B1">
        <w:rPr>
          <w:color w:val="404040"/>
        </w:rPr>
        <w:t>.</w:t>
      </w:r>
    </w:p>
    <w:p w14:paraId="0DE19033" w14:textId="053ED5E5" w:rsidR="002466B1" w:rsidRPr="002466B1" w:rsidRDefault="002466B1" w:rsidP="002466B1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Identifi</w:t>
      </w:r>
      <w:r>
        <w:rPr>
          <w:rStyle w:val="Textoennegrita"/>
          <w:color w:val="404040"/>
        </w:rPr>
        <w:t>que</w:t>
      </w:r>
      <w:r w:rsidRPr="002466B1">
        <w:rPr>
          <w:rStyle w:val="Textoennegrita"/>
          <w:color w:val="404040"/>
        </w:rPr>
        <w:t xml:space="preserve"> </w:t>
      </w:r>
      <w:r>
        <w:rPr>
          <w:rStyle w:val="Textoennegrita"/>
          <w:color w:val="404040"/>
        </w:rPr>
        <w:t>s</w:t>
      </w:r>
      <w:r w:rsidRPr="002466B1">
        <w:rPr>
          <w:rStyle w:val="Textoennegrita"/>
          <w:color w:val="404040"/>
        </w:rPr>
        <w:t>u fase</w:t>
      </w:r>
      <w:r w:rsidRPr="002466B1">
        <w:rPr>
          <w:color w:val="404040"/>
        </w:rPr>
        <w:t> (Idea, Desarrollo o Crecimiento) y las áreas que necesitan mejorar.</w:t>
      </w:r>
    </w:p>
    <w:p w14:paraId="2165B7E4" w14:textId="28855C1A" w:rsidR="002466B1" w:rsidRPr="00E93AA4" w:rsidRDefault="002466B1" w:rsidP="002466B1">
      <w:pPr>
        <w:spacing w:before="480" w:after="480"/>
        <w:rPr>
          <w:rFonts w:ascii="Times New Roman" w:hAnsi="Times New Roman" w:cs="Times New Roman"/>
          <w:sz w:val="16"/>
          <w:szCs w:val="16"/>
          <w:lang w:val="es-CO"/>
        </w:rPr>
      </w:pPr>
    </w:p>
    <w:p w14:paraId="564C649E" w14:textId="77777777" w:rsidR="002466B1" w:rsidRPr="00E93AA4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24"/>
          <w:szCs w:val="24"/>
          <w:lang w:val="es-CO"/>
        </w:rPr>
      </w:pPr>
      <w:r w:rsidRPr="00E93AA4">
        <w:rPr>
          <w:rStyle w:val="Textoennegrita"/>
          <w:rFonts w:ascii="Times New Roman" w:hAnsi="Times New Roman" w:cs="Times New Roman"/>
          <w:b/>
          <w:bCs/>
          <w:color w:val="404040"/>
          <w:sz w:val="24"/>
          <w:szCs w:val="24"/>
          <w:lang w:val="es-CO"/>
        </w:rPr>
        <w:t>4. Explicación de cada hoja de la matriz</w:t>
      </w:r>
    </w:p>
    <w:p w14:paraId="4BBCE37B" w14:textId="09F3AEB9" w:rsidR="002466B1" w:rsidRPr="00E93AA4" w:rsidRDefault="002466B1" w:rsidP="002466B1">
      <w:pPr>
        <w:pStyle w:val="Ttulo3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27"/>
          <w:szCs w:val="27"/>
          <w:lang w:val="es-CO"/>
        </w:rPr>
      </w:pPr>
      <w:r w:rsidRPr="00E93AA4">
        <w:rPr>
          <w:rStyle w:val="Textoennegrita"/>
          <w:rFonts w:ascii="Times New Roman" w:hAnsi="Times New Roman" w:cs="Times New Roman"/>
          <w:b/>
          <w:bCs/>
          <w:color w:val="404040"/>
          <w:lang w:val="es-CO"/>
        </w:rPr>
        <w:t xml:space="preserve"> Hoja: ETAPA</w:t>
      </w:r>
    </w:p>
    <w:p w14:paraId="286FB69C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Evalúa aspectos generales del emprendimiento.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4"/>
        <w:gridCol w:w="1425"/>
        <w:gridCol w:w="5081"/>
      </w:tblGrid>
      <w:tr w:rsidR="00563D14" w:rsidRPr="002466B1" w14:paraId="489A7830" w14:textId="77777777" w:rsidTr="002466B1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0BD38BD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lastRenderedPageBreak/>
              <w:t>Criterio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36A218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Puntuación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F56118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Explicación</w:t>
            </w:r>
            <w:proofErr w:type="spellEnd"/>
          </w:p>
        </w:tc>
      </w:tr>
      <w:tr w:rsidR="00563D14" w:rsidRPr="00E93AA4" w14:paraId="225275D5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9019231" w14:textId="2DBA41FF" w:rsidR="002466B1" w:rsidRPr="00E93AA4" w:rsidRDefault="00E93AA4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Producto y Modelo de Negocio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C5249F3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F68BC0" w14:textId="60DE1A4F" w:rsidR="00E93AA4" w:rsidRPr="00E93AA4" w:rsidRDefault="00E93AA4" w:rsidP="00E93AA4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¿Cuál es el producto o servicio que ofrece tu emprendimiento?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¿Cómo describirías el valor diferencial de tu producto frente a la competencia?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¿Has definido claramente tu propuesta de valor?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¿Cuál es tu modelo de ingresos? ¿Cómo genera dinero tu negocio?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¿Has identificado los canales de distribución para tu producto o servicio?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¿Qué estrategias usas para validar la aceptación del producto en el mercado?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¿El producto está en etapa de prototipo, piloto o comercialización?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¿Qué dificultades has enfrentado para implementar el modelo de negocio?</w:t>
            </w:r>
          </w:p>
          <w:p w14:paraId="7BEBDB8C" w14:textId="1359C88A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</w:p>
        </w:tc>
      </w:tr>
      <w:tr w:rsidR="00563D14" w:rsidRPr="00E93AA4" w14:paraId="2AECA056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07F3C7A" w14:textId="23C7C265" w:rsidR="002466B1" w:rsidRPr="002466B1" w:rsidRDefault="00E93AA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Clientes</w:t>
            </w:r>
            <w:proofErr w:type="spellEnd"/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e </w:t>
            </w:r>
            <w:proofErr w:type="spellStart"/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Ingresos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3FF4D4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16E23DD" w14:textId="07230482" w:rsidR="00563D14" w:rsidRPr="00563D14" w:rsidRDefault="00563D14" w:rsidP="00563D14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¿Quiénes son tus clientes objetivo o mercado meta?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¿Cómo identificas y segmentas a tus clientes?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¿Cuál es el tamaño estimado de tu mercado potencial?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¿Cómo realizas la captación y retención de clientes?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¿Tienes ingresos recurrentes o son ingresos puntuales?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¿Qué estrategias de precios has definido para tu producto o servicio?</w:t>
            </w:r>
          </w:p>
          <w:p w14:paraId="7CA0410E" w14:textId="78D63E6D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</w:p>
        </w:tc>
      </w:tr>
      <w:tr w:rsidR="00563D14" w:rsidRPr="00E93AA4" w14:paraId="37AF0867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2CFCC99" w14:textId="488ED042" w:rsidR="002466B1" w:rsidRPr="00E93AA4" w:rsidRDefault="00E93AA4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Organización y Escalabilidad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E8DCC2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A644FE" w14:textId="60B5E684" w:rsidR="00563D14" w:rsidRPr="00563D14" w:rsidRDefault="00563D14" w:rsidP="00563D14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¿Cómo está conformado tu equipo de trabajo?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¿Qué roles y responsabilidades tiene cada miembro del equipo?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¿Cuentas con procesos definidos para las operaciones del negocio?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¿Qué recursos tecnológicos o administrativos utilizas para gestionar el emprendimiento?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¿Has identificado oportunidades para crecer o escalar tu negocio?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lastRenderedPageBreak/>
              <w:t>¿Qué barreras encuentras para la escalabilidad de tu emprendimiento?</w:t>
            </w:r>
            <w:r>
              <w:rPr>
                <w:rFonts w:ascii="Times New Roman" w:hAnsi="Times New Roman" w:cs="Times New Roman"/>
                <w:sz w:val="23"/>
                <w:szCs w:val="23"/>
                <w:lang w:val="es-CO"/>
              </w:rPr>
              <w:br/>
            </w: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¿Tienes alianzas o redes que apoyen el crecimiento del negocio?</w:t>
            </w:r>
          </w:p>
          <w:p w14:paraId="46B18396" w14:textId="77777777" w:rsidR="00563D14" w:rsidRPr="00563D14" w:rsidRDefault="00563D14" w:rsidP="00563D14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563D1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  ¿Cómo planeas administrar el crecimiento para mantener la calidad y eficiencia?</w:t>
            </w:r>
          </w:p>
          <w:p w14:paraId="6869A36A" w14:textId="69619572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</w:p>
        </w:tc>
      </w:tr>
    </w:tbl>
    <w:p w14:paraId="385FE86C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lastRenderedPageBreak/>
        <w:t>🔹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Resultado final</w:t>
      </w:r>
      <w:r w:rsidRPr="002466B1">
        <w:rPr>
          <w:color w:val="404040"/>
        </w:rPr>
        <w:t>:</w:t>
      </w:r>
    </w:p>
    <w:p w14:paraId="1DFA45D4" w14:textId="77777777" w:rsidR="00E93AA4" w:rsidRPr="002466B1" w:rsidRDefault="00E93AA4" w:rsidP="00E93AA4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3-4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Idea</w:t>
      </w:r>
    </w:p>
    <w:p w14:paraId="2555A1EC" w14:textId="77777777" w:rsidR="00E93AA4" w:rsidRPr="002466B1" w:rsidRDefault="00E93AA4" w:rsidP="00E93AA4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5-6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Desarrollo</w:t>
      </w:r>
    </w:p>
    <w:p w14:paraId="61318E49" w14:textId="77777777" w:rsidR="00E93AA4" w:rsidRPr="002466B1" w:rsidRDefault="00E93AA4" w:rsidP="00E93AA4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7-9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Crecimiento</w:t>
      </w:r>
    </w:p>
    <w:p w14:paraId="216FF371" w14:textId="41AEDFD3" w:rsidR="002466B1" w:rsidRPr="002466B1" w:rsidRDefault="002466B1" w:rsidP="002466B1">
      <w:pPr>
        <w:spacing w:before="480" w:after="480"/>
        <w:rPr>
          <w:rFonts w:ascii="Times New Roman" w:hAnsi="Times New Roman" w:cs="Times New Roman"/>
        </w:rPr>
      </w:pPr>
    </w:p>
    <w:p w14:paraId="5EDB0ACB" w14:textId="486C9DEF" w:rsidR="002466B1" w:rsidRPr="002466B1" w:rsidRDefault="002466B1" w:rsidP="002466B1">
      <w:pPr>
        <w:pStyle w:val="Ttulo3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</w:rPr>
        <w:t xml:space="preserve"> Hoja: JURIDICO Y TRIBUTARIO</w:t>
      </w:r>
    </w:p>
    <w:p w14:paraId="1439F84C" w14:textId="24403836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Evalú</w:t>
      </w:r>
      <w:r>
        <w:rPr>
          <w:color w:val="404040"/>
        </w:rPr>
        <w:t>a si s</w:t>
      </w:r>
      <w:r w:rsidRPr="002466B1">
        <w:rPr>
          <w:color w:val="404040"/>
        </w:rPr>
        <w:t>u negocio cumple con los requisitos legales.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5388"/>
      </w:tblGrid>
      <w:tr w:rsidR="002466B1" w:rsidRPr="002466B1" w14:paraId="03A35573" w14:textId="77777777" w:rsidTr="00563D14">
        <w:trPr>
          <w:tblHeader/>
        </w:trPr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EF73A54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Pregunta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855D44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Puntuación</w:t>
            </w:r>
            <w:proofErr w:type="spellEnd"/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57CEBF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Explicación</w:t>
            </w:r>
            <w:proofErr w:type="spellEnd"/>
          </w:p>
        </w:tc>
      </w:tr>
      <w:tr w:rsidR="002466B1" w:rsidRPr="00E93AA4" w14:paraId="67EE26AD" w14:textId="77777777" w:rsidTr="00563D14">
        <w:tc>
          <w:tcPr>
            <w:tcW w:w="1843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C11CB02" w14:textId="6813993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¿Tiene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registros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legales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A5E857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CF1891" w14:textId="4EB946FC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¿Tiene NIT, RUT o cámara de comercio?</w:t>
            </w:r>
          </w:p>
        </w:tc>
      </w:tr>
      <w:tr w:rsidR="002466B1" w:rsidRPr="00E93AA4" w14:paraId="79E1091E" w14:textId="77777777" w:rsidTr="00563D14">
        <w:trPr>
          <w:trHeight w:val="1369"/>
        </w:trPr>
        <w:tc>
          <w:tcPr>
            <w:tcW w:w="1843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64E96EF" w14:textId="52E9BD9A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¿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Conoce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el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régimen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tributario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0131BC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DDA3C8" w14:textId="02AEA070" w:rsidR="002466B1" w:rsidRPr="00E93AA4" w:rsidRDefault="002466B1" w:rsidP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¿Sabe qué impuestos pagar? (Impuesto de Renta, Impuesto al Valor Agregado (IVA), ICA, Retención en la Fuente, Impuesto al Patrimonio, Gravamen a los Movimientos Financieros, y/o Aportes Parafiscales)</w:t>
            </w:r>
          </w:p>
        </w:tc>
      </w:tr>
      <w:tr w:rsidR="002466B1" w:rsidRPr="00E93AA4" w14:paraId="20CDBCD5" w14:textId="77777777" w:rsidTr="00563D14">
        <w:tc>
          <w:tcPr>
            <w:tcW w:w="1843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927CD51" w14:textId="26E898BB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¿Tiene</w:t>
            </w:r>
            <w:r w:rsidR="00F44B3D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contratos</w:t>
            </w:r>
            <w:proofErr w:type="spellEnd"/>
            <w:r w:rsidR="00563D14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formales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6FC7B5D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F155794" w14:textId="364C26EA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¿Tiene acuerdos con clientes, proveedores y/o equipo?</w:t>
            </w:r>
          </w:p>
        </w:tc>
      </w:tr>
    </w:tbl>
    <w:p w14:paraId="0FD1F8CB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lastRenderedPageBreak/>
        <w:t>🔹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Resultado final</w:t>
      </w:r>
      <w:r w:rsidRPr="002466B1">
        <w:rPr>
          <w:color w:val="404040"/>
        </w:rPr>
        <w:t>:</w:t>
      </w:r>
    </w:p>
    <w:p w14:paraId="05424D2E" w14:textId="77777777" w:rsidR="002466B1" w:rsidRPr="002466B1" w:rsidRDefault="002466B1" w:rsidP="002466B1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3-4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Idea</w:t>
      </w:r>
    </w:p>
    <w:p w14:paraId="5B97917C" w14:textId="77777777" w:rsidR="002466B1" w:rsidRPr="002466B1" w:rsidRDefault="002466B1" w:rsidP="002466B1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5-6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Desarrollo</w:t>
      </w:r>
    </w:p>
    <w:p w14:paraId="60B52F97" w14:textId="77777777" w:rsidR="002466B1" w:rsidRPr="002466B1" w:rsidRDefault="002466B1" w:rsidP="002466B1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7-9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Crecimiento</w:t>
      </w:r>
    </w:p>
    <w:p w14:paraId="21EFA320" w14:textId="6CCD695B" w:rsidR="002466B1" w:rsidRPr="002466B1" w:rsidRDefault="002466B1" w:rsidP="002466B1">
      <w:pPr>
        <w:spacing w:before="480" w:after="480"/>
        <w:rPr>
          <w:rFonts w:ascii="Times New Roman" w:hAnsi="Times New Roman" w:cs="Times New Roman"/>
        </w:rPr>
      </w:pPr>
    </w:p>
    <w:p w14:paraId="0151D25A" w14:textId="7EE8EA2C" w:rsidR="002466B1" w:rsidRPr="00E93AA4" w:rsidRDefault="002466B1" w:rsidP="002466B1">
      <w:pPr>
        <w:pStyle w:val="Ttulo3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lang w:val="es-CO"/>
        </w:rPr>
      </w:pPr>
      <w:r w:rsidRPr="00E93AA4">
        <w:rPr>
          <w:rStyle w:val="Textoennegrita"/>
          <w:rFonts w:ascii="Times New Roman" w:hAnsi="Times New Roman" w:cs="Times New Roman"/>
          <w:b/>
          <w:bCs/>
          <w:color w:val="404040"/>
          <w:lang w:val="es-CO"/>
        </w:rPr>
        <w:t xml:space="preserve"> Hoja: CAPACIDAD OPERATIVA, LOG, ORG</w:t>
      </w:r>
    </w:p>
    <w:p w14:paraId="3AFF845D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Evalúa cómo funciona tu negocio día a día.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9"/>
        <w:gridCol w:w="1425"/>
        <w:gridCol w:w="4376"/>
      </w:tblGrid>
      <w:tr w:rsidR="002466B1" w:rsidRPr="002466B1" w14:paraId="7E1C33D0" w14:textId="77777777" w:rsidTr="002466B1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785AA11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Pregunta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DA4203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Puntuación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236667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Explicación</w:t>
            </w:r>
            <w:proofErr w:type="spellEnd"/>
          </w:p>
        </w:tc>
      </w:tr>
      <w:tr w:rsidR="002466B1" w:rsidRPr="00E93AA4" w14:paraId="64EB95EF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AFCADD2" w14:textId="55A236BE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¿Tiene un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equipo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definido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A5237C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4F2FDA" w14:textId="227DA165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¿Trabaja solo o con más personas?</w:t>
            </w:r>
          </w:p>
        </w:tc>
      </w:tr>
      <w:tr w:rsidR="002466B1" w:rsidRPr="00E93AA4" w14:paraId="72DF7EB6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CE3E690" w14:textId="4B1B0039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¿Tiene un lugar de operación?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10FC01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A07619" w14:textId="0ED26C7A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¿Tiene oficina, local o trabaja desde casa?</w:t>
            </w:r>
          </w:p>
        </w:tc>
      </w:tr>
      <w:tr w:rsidR="002466B1" w:rsidRPr="00E93AA4" w14:paraId="5301C287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30CFFF6" w14:textId="65E46571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¿Tiene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procesos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logísticos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4C42CF4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FD430B" w14:textId="39985060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¿Tiene métodos para entregas, inventario, etc.?</w:t>
            </w:r>
          </w:p>
        </w:tc>
      </w:tr>
    </w:tbl>
    <w:p w14:paraId="0590A477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t>🔹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Resultado final</w:t>
      </w:r>
      <w:r w:rsidRPr="002466B1">
        <w:rPr>
          <w:color w:val="404040"/>
        </w:rPr>
        <w:t>:</w:t>
      </w:r>
    </w:p>
    <w:p w14:paraId="19022088" w14:textId="77777777" w:rsidR="002466B1" w:rsidRPr="002466B1" w:rsidRDefault="002466B1" w:rsidP="002466B1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3-4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Idea</w:t>
      </w:r>
    </w:p>
    <w:p w14:paraId="01A6B6D6" w14:textId="77777777" w:rsidR="002466B1" w:rsidRPr="002466B1" w:rsidRDefault="002466B1" w:rsidP="002466B1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5-6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Desarrollo</w:t>
      </w:r>
    </w:p>
    <w:p w14:paraId="73C0D068" w14:textId="77777777" w:rsidR="002466B1" w:rsidRPr="002466B1" w:rsidRDefault="002466B1" w:rsidP="002466B1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7-9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Crecimiento</w:t>
      </w:r>
    </w:p>
    <w:p w14:paraId="47082D7A" w14:textId="1F4FC1BF" w:rsidR="002466B1" w:rsidRPr="002466B1" w:rsidRDefault="002466B1" w:rsidP="002466B1">
      <w:pPr>
        <w:spacing w:before="480" w:after="480"/>
        <w:rPr>
          <w:rFonts w:ascii="Times New Roman" w:hAnsi="Times New Roman" w:cs="Times New Roman"/>
        </w:rPr>
      </w:pPr>
    </w:p>
    <w:p w14:paraId="1FC584E7" w14:textId="205884BC" w:rsidR="002466B1" w:rsidRPr="002466B1" w:rsidRDefault="002466B1" w:rsidP="002466B1">
      <w:pPr>
        <w:pStyle w:val="Ttulo3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</w:rPr>
        <w:t xml:space="preserve"> Hoja: DESARROLLO DE PRODUCTO</w:t>
      </w:r>
    </w:p>
    <w:p w14:paraId="778854C0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Evalúa qué tan avanzado está tu producto o servicio.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7"/>
        <w:gridCol w:w="1425"/>
        <w:gridCol w:w="4288"/>
      </w:tblGrid>
      <w:tr w:rsidR="002466B1" w:rsidRPr="002466B1" w14:paraId="1EB379B1" w14:textId="77777777" w:rsidTr="002466B1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4284ADA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lastRenderedPageBreak/>
              <w:t>Pregunta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8CC65D6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Puntuación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46B9803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Explicación</w:t>
            </w:r>
            <w:proofErr w:type="spellEnd"/>
          </w:p>
        </w:tc>
      </w:tr>
      <w:tr w:rsidR="002466B1" w:rsidRPr="00E93AA4" w14:paraId="6DE165A7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6504388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¿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Existe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el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producto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servicio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3B9625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FBC5D5" w14:textId="2350345D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¿Es solo una idea, un prototipo o ya lo vende?</w:t>
            </w:r>
          </w:p>
        </w:tc>
      </w:tr>
      <w:tr w:rsidR="002466B1" w:rsidRPr="00E93AA4" w14:paraId="68FF2264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B059972" w14:textId="6023D17B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¿Lo ha</w:t>
            </w:r>
            <w:r w:rsidR="00F44B3D"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n</w:t>
            </w: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probado con usuarios?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DCAC44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C97E4D" w14:textId="77777777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¿Lo han usado clientes reales?</w:t>
            </w:r>
          </w:p>
        </w:tc>
      </w:tr>
      <w:tr w:rsidR="002466B1" w:rsidRPr="00E93AA4" w14:paraId="1444D7FC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ED74F0A" w14:textId="7B48D16B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¿Lo ha</w:t>
            </w:r>
            <w:r w:rsidR="00F44B3D"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n</w:t>
            </w: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 mejorado con </w:t>
            </w:r>
            <w:proofErr w:type="spellStart"/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feedback</w:t>
            </w:r>
            <w:proofErr w:type="spellEnd"/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FFFE03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C08897" w14:textId="28A87518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¿Ajustan el producto según lo que dicen los clientes?</w:t>
            </w:r>
          </w:p>
        </w:tc>
      </w:tr>
    </w:tbl>
    <w:p w14:paraId="301E8AD5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t>🔹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Resultado final</w:t>
      </w:r>
      <w:r w:rsidRPr="002466B1">
        <w:rPr>
          <w:color w:val="404040"/>
        </w:rPr>
        <w:t>:</w:t>
      </w:r>
    </w:p>
    <w:p w14:paraId="1EC0CE45" w14:textId="77777777" w:rsidR="002466B1" w:rsidRPr="002466B1" w:rsidRDefault="002466B1" w:rsidP="002466B1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3-4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Idea</w:t>
      </w:r>
    </w:p>
    <w:p w14:paraId="65B5EC14" w14:textId="77777777" w:rsidR="002466B1" w:rsidRPr="002466B1" w:rsidRDefault="002466B1" w:rsidP="002466B1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5-6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Desarrollo</w:t>
      </w:r>
    </w:p>
    <w:p w14:paraId="0F2EB241" w14:textId="77777777" w:rsidR="002466B1" w:rsidRPr="002466B1" w:rsidRDefault="002466B1" w:rsidP="002466B1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7-9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Crecimiento</w:t>
      </w:r>
    </w:p>
    <w:p w14:paraId="0D792C2D" w14:textId="51C86F43" w:rsidR="002466B1" w:rsidRPr="002466B1" w:rsidRDefault="002466B1" w:rsidP="002466B1">
      <w:pPr>
        <w:spacing w:before="480" w:after="480"/>
        <w:rPr>
          <w:rFonts w:ascii="Times New Roman" w:hAnsi="Times New Roman" w:cs="Times New Roman"/>
        </w:rPr>
      </w:pPr>
    </w:p>
    <w:p w14:paraId="7CA0758A" w14:textId="0D2D5D14" w:rsidR="002466B1" w:rsidRPr="002466B1" w:rsidRDefault="002466B1" w:rsidP="002466B1">
      <w:pPr>
        <w:pStyle w:val="Ttulo3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</w:rPr>
        <w:t xml:space="preserve"> Hoja: MERCADO OBJETIVO</w:t>
      </w:r>
    </w:p>
    <w:p w14:paraId="32CA1C01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Evalúa si conoces bien a tus clientes y competencia.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2"/>
        <w:gridCol w:w="1425"/>
        <w:gridCol w:w="4253"/>
      </w:tblGrid>
      <w:tr w:rsidR="002466B1" w:rsidRPr="002466B1" w14:paraId="6B63D0E9" w14:textId="77777777" w:rsidTr="002466B1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EA1295C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Pregunta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BC5D7A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Puntuación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5AEDDB" w14:textId="77777777" w:rsidR="002466B1" w:rsidRPr="002466B1" w:rsidRDefault="002466B1">
            <w:pPr>
              <w:rPr>
                <w:rFonts w:ascii="Times New Roman" w:hAnsi="Times New Roman" w:cs="Times New Roman"/>
                <w:b/>
                <w:bCs/>
                <w:color w:val="404040"/>
                <w:sz w:val="23"/>
                <w:szCs w:val="23"/>
              </w:rPr>
            </w:pP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color w:val="404040"/>
                <w:sz w:val="23"/>
                <w:szCs w:val="23"/>
              </w:rPr>
              <w:t>Explicación</w:t>
            </w:r>
            <w:proofErr w:type="spellEnd"/>
          </w:p>
        </w:tc>
      </w:tr>
      <w:tr w:rsidR="002466B1" w:rsidRPr="00E93AA4" w14:paraId="085B18C4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F525947" w14:textId="67757BB5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¿Sabe quién es </w:t>
            </w:r>
            <w:r w:rsidR="00F44B3D"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s</w:t>
            </w:r>
            <w:r w:rsidRPr="00E93AA4">
              <w:rPr>
                <w:rStyle w:val="Textoennegrita"/>
                <w:rFonts w:ascii="Times New Roman" w:hAnsi="Times New Roman" w:cs="Times New Roman"/>
                <w:sz w:val="23"/>
                <w:szCs w:val="23"/>
                <w:lang w:val="es-CO"/>
              </w:rPr>
              <w:t>u cliente ideal?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37E284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BF9C72F" w14:textId="73EF262C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¿Tiene claro a quién le vende?</w:t>
            </w:r>
          </w:p>
        </w:tc>
      </w:tr>
      <w:tr w:rsidR="002466B1" w:rsidRPr="00E93AA4" w14:paraId="05299DCC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9D1BDA5" w14:textId="03325536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¿Ha</w:t>
            </w:r>
            <w:r w:rsidR="00F44B3D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n</w:t>
            </w: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validado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F44B3D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s</w:t>
            </w: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u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mercado?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651D62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252C84" w14:textId="38986DD5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¿Ha hecho encuestas o pruebas con clientes?</w:t>
            </w:r>
          </w:p>
        </w:tc>
      </w:tr>
      <w:tr w:rsidR="002466B1" w:rsidRPr="00E93AA4" w14:paraId="3CAACE6E" w14:textId="77777777" w:rsidTr="002466B1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897466B" w14:textId="3FED40A3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¿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Conoce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F44B3D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s</w:t>
            </w:r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u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competencia</w:t>
            </w:r>
            <w:proofErr w:type="spellEnd"/>
            <w:r w:rsidRPr="002466B1">
              <w:rPr>
                <w:rStyle w:val="Textoennegrita"/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755043" w14:textId="77777777" w:rsidR="002466B1" w:rsidRPr="002466B1" w:rsidRDefault="002466B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466B1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594E892" w14:textId="70F8718B" w:rsidR="002466B1" w:rsidRPr="00E93AA4" w:rsidRDefault="002466B1">
            <w:pPr>
              <w:rPr>
                <w:rFonts w:ascii="Times New Roman" w:hAnsi="Times New Roman" w:cs="Times New Roman"/>
                <w:sz w:val="23"/>
                <w:szCs w:val="23"/>
                <w:lang w:val="es-CO"/>
              </w:rPr>
            </w:pP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 xml:space="preserve">¿Sabe quiénes son </w:t>
            </w:r>
            <w:r w:rsidR="00F44B3D"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s</w:t>
            </w:r>
            <w:r w:rsidRPr="00E93AA4">
              <w:rPr>
                <w:rFonts w:ascii="Times New Roman" w:hAnsi="Times New Roman" w:cs="Times New Roman"/>
                <w:sz w:val="23"/>
                <w:szCs w:val="23"/>
                <w:lang w:val="es-CO"/>
              </w:rPr>
              <w:t>us competidores?</w:t>
            </w:r>
          </w:p>
        </w:tc>
      </w:tr>
    </w:tbl>
    <w:p w14:paraId="7FBE1DEF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lastRenderedPageBreak/>
        <w:t>🔹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Resultado final</w:t>
      </w:r>
      <w:r w:rsidRPr="002466B1">
        <w:rPr>
          <w:color w:val="404040"/>
        </w:rPr>
        <w:t>:</w:t>
      </w:r>
    </w:p>
    <w:p w14:paraId="3B8F6112" w14:textId="77777777" w:rsidR="002466B1" w:rsidRPr="002466B1" w:rsidRDefault="002466B1" w:rsidP="002466B1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3-4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Idea</w:t>
      </w:r>
    </w:p>
    <w:p w14:paraId="068BC423" w14:textId="77777777" w:rsidR="002466B1" w:rsidRPr="002466B1" w:rsidRDefault="002466B1" w:rsidP="002466B1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5-6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Desarrollo</w:t>
      </w:r>
    </w:p>
    <w:p w14:paraId="3AF028F7" w14:textId="77777777" w:rsidR="002466B1" w:rsidRPr="002466B1" w:rsidRDefault="002466B1" w:rsidP="002466B1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7-9 puntos</w:t>
      </w:r>
      <w:r w:rsidRPr="002466B1">
        <w:rPr>
          <w:color w:val="404040"/>
        </w:rPr>
        <w:t>: Fase de </w:t>
      </w:r>
      <w:r w:rsidRPr="002466B1">
        <w:rPr>
          <w:rStyle w:val="Textoennegrita"/>
          <w:color w:val="404040"/>
        </w:rPr>
        <w:t>Crecimiento</w:t>
      </w:r>
    </w:p>
    <w:p w14:paraId="2A6052B0" w14:textId="116143FF" w:rsidR="002466B1" w:rsidRPr="002466B1" w:rsidRDefault="002466B1" w:rsidP="002466B1">
      <w:pPr>
        <w:spacing w:before="480" w:after="480"/>
        <w:rPr>
          <w:rFonts w:ascii="Times New Roman" w:hAnsi="Times New Roman" w:cs="Times New Roman"/>
        </w:rPr>
      </w:pPr>
    </w:p>
    <w:p w14:paraId="4C51044D" w14:textId="0AA8EA33" w:rsidR="002466B1" w:rsidRPr="002466B1" w:rsidRDefault="002466B1" w:rsidP="002466B1">
      <w:pPr>
        <w:pStyle w:val="Ttulo3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</w:rPr>
        <w:t xml:space="preserve"> Hoja: RESULTADOS</w:t>
      </w:r>
    </w:p>
    <w:p w14:paraId="5B1EDA0F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Aquí se resumen todas las puntuaciones.</w:t>
      </w:r>
    </w:p>
    <w:p w14:paraId="49A0545B" w14:textId="4B5C2C67" w:rsidR="002466B1" w:rsidRPr="002466B1" w:rsidRDefault="00F44B3D" w:rsidP="002466B1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line="429" w:lineRule="atLeast"/>
        <w:rPr>
          <w:color w:val="404040"/>
        </w:rPr>
      </w:pPr>
      <w:r>
        <w:rPr>
          <w:rStyle w:val="Textoennegrita"/>
          <w:color w:val="404040"/>
        </w:rPr>
        <w:t>M</w:t>
      </w:r>
      <w:r w:rsidR="002466B1" w:rsidRPr="002466B1">
        <w:rPr>
          <w:rStyle w:val="Textoennegrita"/>
          <w:color w:val="404040"/>
        </w:rPr>
        <w:t>uestra en qué fase está cada dimensión</w:t>
      </w:r>
      <w:r w:rsidR="002466B1" w:rsidRPr="002466B1">
        <w:rPr>
          <w:color w:val="404040"/>
        </w:rPr>
        <w:t> (Idea, Desarrollo o Crecimiento).</w:t>
      </w:r>
    </w:p>
    <w:p w14:paraId="26D0F7E8" w14:textId="6A2BDE78" w:rsidR="002466B1" w:rsidRPr="002466B1" w:rsidRDefault="00F44B3D" w:rsidP="002466B1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line="429" w:lineRule="atLeast"/>
        <w:rPr>
          <w:color w:val="404040"/>
        </w:rPr>
      </w:pPr>
      <w:r>
        <w:rPr>
          <w:rStyle w:val="Textoennegrita"/>
          <w:color w:val="404040"/>
        </w:rPr>
        <w:t>Dice</w:t>
      </w:r>
      <w:r w:rsidR="002466B1" w:rsidRPr="002466B1">
        <w:rPr>
          <w:rStyle w:val="Textoennegrita"/>
          <w:color w:val="404040"/>
        </w:rPr>
        <w:t xml:space="preserve"> cuántas dimensiones están en crecimiento</w:t>
      </w:r>
      <w:r w:rsidR="002466B1" w:rsidRPr="002466B1">
        <w:rPr>
          <w:color w:val="404040"/>
        </w:rPr>
        <w:t>.</w:t>
      </w:r>
    </w:p>
    <w:p w14:paraId="39C358BF" w14:textId="6F84AAB1" w:rsidR="002466B1" w:rsidRPr="002466B1" w:rsidRDefault="00F44B3D" w:rsidP="002466B1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line="429" w:lineRule="atLeast"/>
        <w:rPr>
          <w:color w:val="404040"/>
        </w:rPr>
      </w:pPr>
      <w:r>
        <w:rPr>
          <w:rStyle w:val="Textoennegrita"/>
          <w:color w:val="404040"/>
        </w:rPr>
        <w:t>I</w:t>
      </w:r>
      <w:r w:rsidR="002466B1" w:rsidRPr="002466B1">
        <w:rPr>
          <w:rStyle w:val="Textoennegrita"/>
          <w:color w:val="404040"/>
        </w:rPr>
        <w:t>ndica si debes ir al Centro de Consultoría Empresarial (CCE)</w:t>
      </w:r>
      <w:r w:rsidR="002466B1" w:rsidRPr="002466B1">
        <w:rPr>
          <w:color w:val="404040"/>
        </w:rPr>
        <w:t> si está en Desarrollo o Crecimiento, o si tiene intención internacional.</w:t>
      </w:r>
    </w:p>
    <w:p w14:paraId="16306C95" w14:textId="5B7A3B44" w:rsidR="002466B1" w:rsidRPr="00E93AA4" w:rsidRDefault="002466B1" w:rsidP="002466B1">
      <w:pPr>
        <w:spacing w:before="480" w:after="480"/>
        <w:rPr>
          <w:rFonts w:ascii="Times New Roman" w:hAnsi="Times New Roman" w:cs="Times New Roman"/>
          <w:lang w:val="es-CO"/>
        </w:rPr>
      </w:pPr>
    </w:p>
    <w:p w14:paraId="5AC257C2" w14:textId="77777777" w:rsidR="002466B1" w:rsidRPr="002466B1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34"/>
          <w:szCs w:val="34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 xml:space="preserve">5. </w:t>
      </w: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>Interpretación</w:t>
      </w:r>
      <w:proofErr w:type="spellEnd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 xml:space="preserve"> de </w:t>
      </w: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>resultados</w:t>
      </w:r>
      <w:proofErr w:type="spellEnd"/>
    </w:p>
    <w:p w14:paraId="6CADA030" w14:textId="3D60F670" w:rsidR="002466B1" w:rsidRPr="002466B1" w:rsidRDefault="002466B1" w:rsidP="002466B1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Si la mayoría está en IDEA</w:t>
      </w:r>
      <w:r w:rsidRPr="002466B1">
        <w:rPr>
          <w:color w:val="404040"/>
        </w:rPr>
        <w:t xml:space="preserve">: Necesita desarrollar más </w:t>
      </w:r>
      <w:r w:rsidR="00F44B3D">
        <w:rPr>
          <w:color w:val="404040"/>
        </w:rPr>
        <w:t>s</w:t>
      </w:r>
      <w:r w:rsidRPr="002466B1">
        <w:rPr>
          <w:color w:val="404040"/>
        </w:rPr>
        <w:t>u negocio (prototipo, modelo de negocio, primeros clientes).</w:t>
      </w:r>
    </w:p>
    <w:p w14:paraId="5BE75529" w14:textId="2BB00CB7" w:rsidR="002466B1" w:rsidRPr="002466B1" w:rsidRDefault="002466B1" w:rsidP="002466B1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Si la mayoría está en DESARROLLO</w:t>
      </w:r>
      <w:r w:rsidRPr="002466B1">
        <w:rPr>
          <w:color w:val="404040"/>
        </w:rPr>
        <w:t>: Está en camino, pero debe consolidar procesos y ventas.</w:t>
      </w:r>
    </w:p>
    <w:p w14:paraId="54BAEC52" w14:textId="2D22B63D" w:rsidR="002466B1" w:rsidRPr="002466B1" w:rsidRDefault="002466B1" w:rsidP="002466B1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Si la mayoría está en CRECIMIENTO</w:t>
      </w:r>
      <w:r w:rsidRPr="002466B1">
        <w:rPr>
          <w:color w:val="404040"/>
        </w:rPr>
        <w:t xml:space="preserve">: </w:t>
      </w:r>
      <w:r w:rsidR="00F44B3D">
        <w:rPr>
          <w:color w:val="404040"/>
        </w:rPr>
        <w:t>S</w:t>
      </w:r>
      <w:r w:rsidRPr="002466B1">
        <w:rPr>
          <w:color w:val="404040"/>
        </w:rPr>
        <w:t>u negocio ya está funcionando, enfoque en expansión.</w:t>
      </w:r>
    </w:p>
    <w:p w14:paraId="2208EB3E" w14:textId="7B40914B" w:rsidR="002466B1" w:rsidRPr="00E93AA4" w:rsidRDefault="002466B1" w:rsidP="002466B1">
      <w:pPr>
        <w:spacing w:before="480" w:after="480"/>
        <w:rPr>
          <w:rFonts w:ascii="Times New Roman" w:hAnsi="Times New Roman" w:cs="Times New Roman"/>
          <w:lang w:val="es-CO"/>
        </w:rPr>
      </w:pPr>
    </w:p>
    <w:p w14:paraId="4B35811D" w14:textId="77777777" w:rsidR="002466B1" w:rsidRPr="00E93AA4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34"/>
          <w:szCs w:val="34"/>
          <w:lang w:val="es-CO"/>
        </w:rPr>
      </w:pPr>
      <w:r w:rsidRPr="00E93AA4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  <w:lang w:val="es-CO"/>
        </w:rPr>
        <w:t>6. Recomendaciones según la fase</w:t>
      </w:r>
    </w:p>
    <w:p w14:paraId="5EA71C56" w14:textId="3AEF0CC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Style w:val="Textoennegrita"/>
          <w:color w:val="404040"/>
        </w:rPr>
        <w:t>Fase de Idea</w:t>
      </w:r>
      <w:r w:rsidRPr="002466B1">
        <w:rPr>
          <w:color w:val="404040"/>
        </w:rPr>
        <w:t>:</w:t>
      </w:r>
    </w:p>
    <w:p w14:paraId="4BF6F12C" w14:textId="27B60DEA" w:rsidR="002466B1" w:rsidRPr="002466B1" w:rsidRDefault="002466B1" w:rsidP="002466B1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lastRenderedPageBreak/>
        <w:t>Crea</w:t>
      </w:r>
      <w:r w:rsidR="00F44B3D">
        <w:rPr>
          <w:color w:val="404040"/>
        </w:rPr>
        <w:t>r</w:t>
      </w:r>
      <w:r w:rsidRPr="002466B1">
        <w:rPr>
          <w:color w:val="404040"/>
        </w:rPr>
        <w:t xml:space="preserve"> un prototipo o MVP.</w:t>
      </w:r>
    </w:p>
    <w:p w14:paraId="5B8F0E55" w14:textId="1869043F" w:rsidR="002466B1" w:rsidRPr="002466B1" w:rsidRDefault="002466B1" w:rsidP="002466B1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t>Defin</w:t>
      </w:r>
      <w:r w:rsidR="00F44B3D">
        <w:rPr>
          <w:color w:val="404040"/>
        </w:rPr>
        <w:t>ir</w:t>
      </w:r>
      <w:r w:rsidRPr="002466B1">
        <w:rPr>
          <w:color w:val="404040"/>
        </w:rPr>
        <w:t xml:space="preserve"> </w:t>
      </w:r>
      <w:r w:rsidR="00F44B3D">
        <w:rPr>
          <w:color w:val="404040"/>
        </w:rPr>
        <w:t>s</w:t>
      </w:r>
      <w:r w:rsidRPr="002466B1">
        <w:rPr>
          <w:color w:val="404040"/>
        </w:rPr>
        <w:t>u modelo de negocio.</w:t>
      </w:r>
    </w:p>
    <w:p w14:paraId="1A25BB8E" w14:textId="0DAB8955" w:rsidR="002466B1" w:rsidRPr="002466B1" w:rsidRDefault="00F44B3D" w:rsidP="002466B1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line="429" w:lineRule="atLeast"/>
        <w:rPr>
          <w:color w:val="404040"/>
        </w:rPr>
      </w:pPr>
      <w:r>
        <w:rPr>
          <w:color w:val="404040"/>
        </w:rPr>
        <w:t>Realizar</w:t>
      </w:r>
      <w:r w:rsidR="002466B1" w:rsidRPr="002466B1">
        <w:rPr>
          <w:color w:val="404040"/>
        </w:rPr>
        <w:t xml:space="preserve"> pruebas con clientes.</w:t>
      </w:r>
    </w:p>
    <w:p w14:paraId="349906E9" w14:textId="7FCA1158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Fase de Desarrollo</w:t>
      </w:r>
      <w:r w:rsidRPr="002466B1">
        <w:rPr>
          <w:color w:val="404040"/>
        </w:rPr>
        <w:t>:</w:t>
      </w:r>
    </w:p>
    <w:p w14:paraId="6DAAE7B1" w14:textId="51C26AC9" w:rsidR="002466B1" w:rsidRPr="002466B1" w:rsidRDefault="002466B1" w:rsidP="002466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t>Mejora</w:t>
      </w:r>
      <w:r w:rsidR="00F44B3D">
        <w:rPr>
          <w:color w:val="404040"/>
        </w:rPr>
        <w:t>r s</w:t>
      </w:r>
      <w:r w:rsidRPr="002466B1">
        <w:rPr>
          <w:color w:val="404040"/>
        </w:rPr>
        <w:t xml:space="preserve">u producto con </w:t>
      </w:r>
      <w:proofErr w:type="spellStart"/>
      <w:r w:rsidRPr="002466B1">
        <w:rPr>
          <w:color w:val="404040"/>
        </w:rPr>
        <w:t>feedback</w:t>
      </w:r>
      <w:proofErr w:type="spellEnd"/>
      <w:r w:rsidRPr="002466B1">
        <w:rPr>
          <w:color w:val="404040"/>
        </w:rPr>
        <w:t>.</w:t>
      </w:r>
    </w:p>
    <w:p w14:paraId="50876357" w14:textId="2A879409" w:rsidR="002466B1" w:rsidRPr="002466B1" w:rsidRDefault="002466B1" w:rsidP="002466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t>Formaliza</w:t>
      </w:r>
      <w:r w:rsidR="00F44B3D">
        <w:rPr>
          <w:color w:val="404040"/>
        </w:rPr>
        <w:t>r</w:t>
      </w:r>
      <w:r w:rsidRPr="002466B1">
        <w:rPr>
          <w:color w:val="404040"/>
        </w:rPr>
        <w:t xml:space="preserve"> contratos y procesos.</w:t>
      </w:r>
    </w:p>
    <w:p w14:paraId="74FAEC20" w14:textId="2E46F024" w:rsidR="002466B1" w:rsidRPr="002466B1" w:rsidRDefault="002466B1" w:rsidP="002466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t>Busca</w:t>
      </w:r>
      <w:r w:rsidR="00F44B3D">
        <w:rPr>
          <w:color w:val="404040"/>
        </w:rPr>
        <w:t>r</w:t>
      </w:r>
      <w:r w:rsidRPr="002466B1">
        <w:rPr>
          <w:color w:val="404040"/>
        </w:rPr>
        <w:t xml:space="preserve"> financiamiento si es necesario.</w:t>
      </w:r>
    </w:p>
    <w:p w14:paraId="59417A90" w14:textId="0608621F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Fase de Crecimiento</w:t>
      </w:r>
      <w:r w:rsidRPr="002466B1">
        <w:rPr>
          <w:color w:val="404040"/>
        </w:rPr>
        <w:t>:</w:t>
      </w:r>
    </w:p>
    <w:p w14:paraId="4007D8BA" w14:textId="72776ADE" w:rsidR="002466B1" w:rsidRPr="002466B1" w:rsidRDefault="002466B1" w:rsidP="002466B1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t>Optimiza</w:t>
      </w:r>
      <w:r w:rsidR="00F44B3D">
        <w:rPr>
          <w:color w:val="404040"/>
        </w:rPr>
        <w:t>r</w:t>
      </w:r>
      <w:r w:rsidRPr="002466B1">
        <w:rPr>
          <w:color w:val="404040"/>
        </w:rPr>
        <w:t xml:space="preserve"> operaciones.</w:t>
      </w:r>
    </w:p>
    <w:p w14:paraId="08123F6D" w14:textId="548FDB5B" w:rsidR="002466B1" w:rsidRPr="002466B1" w:rsidRDefault="002466B1" w:rsidP="002466B1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t>Expand</w:t>
      </w:r>
      <w:r w:rsidR="00F44B3D">
        <w:rPr>
          <w:color w:val="404040"/>
        </w:rPr>
        <w:t>irse</w:t>
      </w:r>
      <w:r w:rsidRPr="002466B1">
        <w:rPr>
          <w:color w:val="404040"/>
        </w:rPr>
        <w:t xml:space="preserve"> a nuevos mercados.</w:t>
      </w:r>
    </w:p>
    <w:p w14:paraId="3F17E2A2" w14:textId="37C59434" w:rsidR="002466B1" w:rsidRPr="002466B1" w:rsidRDefault="002466B1" w:rsidP="002466B1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line="429" w:lineRule="atLeast"/>
        <w:rPr>
          <w:color w:val="404040"/>
        </w:rPr>
      </w:pPr>
      <w:r w:rsidRPr="002466B1">
        <w:rPr>
          <w:color w:val="404040"/>
        </w:rPr>
        <w:t>Fortalece</w:t>
      </w:r>
      <w:r w:rsidR="00F44B3D">
        <w:rPr>
          <w:color w:val="404040"/>
        </w:rPr>
        <w:t>r</w:t>
      </w:r>
      <w:r w:rsidRPr="002466B1">
        <w:rPr>
          <w:color w:val="404040"/>
        </w:rPr>
        <w:t xml:space="preserve"> </w:t>
      </w:r>
      <w:r w:rsidR="00F44B3D">
        <w:rPr>
          <w:color w:val="404040"/>
        </w:rPr>
        <w:t>la</w:t>
      </w:r>
      <w:r w:rsidRPr="002466B1">
        <w:rPr>
          <w:color w:val="404040"/>
        </w:rPr>
        <w:t xml:space="preserve"> marca.</w:t>
      </w:r>
    </w:p>
    <w:p w14:paraId="125E36DF" w14:textId="7712D22B" w:rsidR="002466B1" w:rsidRPr="002466B1" w:rsidRDefault="002466B1" w:rsidP="002466B1">
      <w:pPr>
        <w:spacing w:before="480" w:after="480"/>
        <w:rPr>
          <w:rFonts w:ascii="Times New Roman" w:hAnsi="Times New Roman" w:cs="Times New Roman"/>
          <w:lang w:val="es-CO"/>
        </w:rPr>
      </w:pPr>
    </w:p>
    <w:p w14:paraId="436BD091" w14:textId="77777777" w:rsidR="002466B1" w:rsidRPr="002466B1" w:rsidRDefault="002466B1" w:rsidP="002466B1">
      <w:pPr>
        <w:pStyle w:val="Ttulo2"/>
        <w:shd w:val="clear" w:color="auto" w:fill="FFFFFF"/>
        <w:spacing w:before="274" w:after="206"/>
        <w:rPr>
          <w:rFonts w:ascii="Times New Roman" w:hAnsi="Times New Roman" w:cs="Times New Roman"/>
          <w:b w:val="0"/>
          <w:bCs w:val="0"/>
          <w:color w:val="404040"/>
          <w:sz w:val="34"/>
          <w:szCs w:val="34"/>
        </w:rPr>
      </w:pPr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 xml:space="preserve">7. </w:t>
      </w: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>Preguntas</w:t>
      </w:r>
      <w:proofErr w:type="spellEnd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 xml:space="preserve"> </w:t>
      </w:r>
      <w:proofErr w:type="spellStart"/>
      <w:r w:rsidRPr="002466B1">
        <w:rPr>
          <w:rStyle w:val="Textoennegrita"/>
          <w:rFonts w:ascii="Times New Roman" w:hAnsi="Times New Roman" w:cs="Times New Roman"/>
          <w:b/>
          <w:bCs/>
          <w:color w:val="404040"/>
          <w:sz w:val="34"/>
          <w:szCs w:val="34"/>
        </w:rPr>
        <w:t>frecuentes</w:t>
      </w:r>
      <w:proofErr w:type="spellEnd"/>
    </w:p>
    <w:p w14:paraId="1A2D366D" w14:textId="1350F634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t>❓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¿Qué hago si mi puntuación está en el límite entre dos fases?</w:t>
      </w:r>
      <w:r w:rsidRPr="002466B1">
        <w:rPr>
          <w:color w:val="404040"/>
        </w:rPr>
        <w:br/>
        <w:t>→ Revisa</w:t>
      </w:r>
      <w:r w:rsidR="00F44B3D">
        <w:rPr>
          <w:color w:val="404040"/>
        </w:rPr>
        <w:t>r</w:t>
      </w:r>
      <w:r w:rsidRPr="002466B1">
        <w:rPr>
          <w:color w:val="404040"/>
        </w:rPr>
        <w:t xml:space="preserve"> los criterios donde tenga menos puntuación y trabaja</w:t>
      </w:r>
      <w:r w:rsidR="00F44B3D">
        <w:rPr>
          <w:color w:val="404040"/>
        </w:rPr>
        <w:t>r</w:t>
      </w:r>
      <w:r w:rsidRPr="002466B1">
        <w:rPr>
          <w:color w:val="404040"/>
        </w:rPr>
        <w:t xml:space="preserve"> en mejorarlos.</w:t>
      </w:r>
    </w:p>
    <w:p w14:paraId="538DAEB7" w14:textId="77777777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t>❓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¿Debo completar todas las hojas?</w:t>
      </w:r>
      <w:r w:rsidRPr="002466B1">
        <w:rPr>
          <w:color w:val="404040"/>
        </w:rPr>
        <w:br/>
        <w:t>→ Sí, para tener una evaluación completa.</w:t>
      </w:r>
    </w:p>
    <w:p w14:paraId="7D748861" w14:textId="786F7CCC" w:rsidR="002466B1" w:rsidRPr="002466B1" w:rsidRDefault="002466B1" w:rsidP="002466B1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color w:val="404040"/>
        </w:rPr>
      </w:pPr>
      <w:r w:rsidRPr="002466B1">
        <w:rPr>
          <w:rFonts w:ascii="Segoe UI Emoji" w:hAnsi="Segoe UI Emoji" w:cs="Segoe UI Emoji"/>
          <w:color w:val="404040"/>
        </w:rPr>
        <w:t>❓</w:t>
      </w:r>
      <w:r w:rsidRPr="002466B1">
        <w:rPr>
          <w:color w:val="404040"/>
        </w:rPr>
        <w:t> </w:t>
      </w:r>
      <w:r w:rsidRPr="002466B1">
        <w:rPr>
          <w:rStyle w:val="Textoennegrita"/>
          <w:color w:val="404040"/>
        </w:rPr>
        <w:t>¿Qué pasa si no tengo registros legales?</w:t>
      </w:r>
      <w:r w:rsidRPr="002466B1">
        <w:rPr>
          <w:color w:val="404040"/>
        </w:rPr>
        <w:br/>
        <w:t xml:space="preserve">→ Es prioritario formalizar </w:t>
      </w:r>
      <w:r w:rsidR="00F44B3D">
        <w:rPr>
          <w:color w:val="404040"/>
        </w:rPr>
        <w:t>s</w:t>
      </w:r>
      <w:r w:rsidRPr="002466B1">
        <w:rPr>
          <w:color w:val="404040"/>
        </w:rPr>
        <w:t>u negocio para evitar problemas futuros.</w:t>
      </w:r>
    </w:p>
    <w:p w14:paraId="35CEFCDB" w14:textId="796812E4" w:rsidR="00892111" w:rsidRPr="00E93AA4" w:rsidRDefault="00892111">
      <w:pPr>
        <w:rPr>
          <w:lang w:val="es-CO"/>
        </w:rPr>
      </w:pPr>
    </w:p>
    <w:sectPr w:rsidR="00892111" w:rsidRPr="00E93AA4" w:rsidSect="002466B1">
      <w:pgSz w:w="12240" w:h="15840"/>
      <w:pgMar w:top="1440" w:right="1800" w:bottom="1440" w:left="180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18192" w14:textId="77777777" w:rsidR="00F01001" w:rsidRDefault="00F01001" w:rsidP="002466B1">
      <w:pPr>
        <w:spacing w:after="0" w:line="240" w:lineRule="auto"/>
      </w:pPr>
      <w:r>
        <w:separator/>
      </w:r>
    </w:p>
  </w:endnote>
  <w:endnote w:type="continuationSeparator" w:id="0">
    <w:p w14:paraId="6FDE56F5" w14:textId="77777777" w:rsidR="00F01001" w:rsidRDefault="00F01001" w:rsidP="0024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AB04" w14:textId="77777777" w:rsidR="00F01001" w:rsidRDefault="00F01001" w:rsidP="002466B1">
      <w:pPr>
        <w:spacing w:after="0" w:line="240" w:lineRule="auto"/>
      </w:pPr>
      <w:r>
        <w:separator/>
      </w:r>
    </w:p>
  </w:footnote>
  <w:footnote w:type="continuationSeparator" w:id="0">
    <w:p w14:paraId="537FDEC1" w14:textId="77777777" w:rsidR="00F01001" w:rsidRDefault="00F01001" w:rsidP="00246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5E0C93"/>
    <w:multiLevelType w:val="multilevel"/>
    <w:tmpl w:val="50E4B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6A13A2"/>
    <w:multiLevelType w:val="multilevel"/>
    <w:tmpl w:val="D942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54B75"/>
    <w:multiLevelType w:val="multilevel"/>
    <w:tmpl w:val="22929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2F352C"/>
    <w:multiLevelType w:val="multilevel"/>
    <w:tmpl w:val="0FA6D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DA66A4"/>
    <w:multiLevelType w:val="multilevel"/>
    <w:tmpl w:val="EA30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D5546E"/>
    <w:multiLevelType w:val="multilevel"/>
    <w:tmpl w:val="957C4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AA0A15"/>
    <w:multiLevelType w:val="multilevel"/>
    <w:tmpl w:val="D3B8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9E7596"/>
    <w:multiLevelType w:val="multilevel"/>
    <w:tmpl w:val="8D3E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EA3A3B"/>
    <w:multiLevelType w:val="multilevel"/>
    <w:tmpl w:val="31E6B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A103B5"/>
    <w:multiLevelType w:val="multilevel"/>
    <w:tmpl w:val="CAD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7E4686"/>
    <w:multiLevelType w:val="multilevel"/>
    <w:tmpl w:val="A8BCC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511BD7"/>
    <w:multiLevelType w:val="multilevel"/>
    <w:tmpl w:val="917A9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C20152"/>
    <w:multiLevelType w:val="multilevel"/>
    <w:tmpl w:val="AF725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850952"/>
    <w:multiLevelType w:val="multilevel"/>
    <w:tmpl w:val="6F8A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B46D56"/>
    <w:multiLevelType w:val="multilevel"/>
    <w:tmpl w:val="898C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B93C8D"/>
    <w:multiLevelType w:val="multilevel"/>
    <w:tmpl w:val="67C8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B91E70"/>
    <w:multiLevelType w:val="multilevel"/>
    <w:tmpl w:val="DF00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9A5BB3"/>
    <w:multiLevelType w:val="multilevel"/>
    <w:tmpl w:val="72F0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381427"/>
    <w:multiLevelType w:val="multilevel"/>
    <w:tmpl w:val="C09EF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0019D1"/>
    <w:multiLevelType w:val="multilevel"/>
    <w:tmpl w:val="23C20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08178E"/>
    <w:multiLevelType w:val="multilevel"/>
    <w:tmpl w:val="B1325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BA4A1B"/>
    <w:multiLevelType w:val="multilevel"/>
    <w:tmpl w:val="41F02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3B0D4F"/>
    <w:multiLevelType w:val="multilevel"/>
    <w:tmpl w:val="64F4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1033A7"/>
    <w:multiLevelType w:val="multilevel"/>
    <w:tmpl w:val="AA90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2F71CF"/>
    <w:multiLevelType w:val="multilevel"/>
    <w:tmpl w:val="AEC69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0838965">
    <w:abstractNumId w:val="8"/>
  </w:num>
  <w:num w:numId="2" w16cid:durableId="920798198">
    <w:abstractNumId w:val="6"/>
  </w:num>
  <w:num w:numId="3" w16cid:durableId="318002698">
    <w:abstractNumId w:val="5"/>
  </w:num>
  <w:num w:numId="4" w16cid:durableId="564950737">
    <w:abstractNumId w:val="4"/>
  </w:num>
  <w:num w:numId="5" w16cid:durableId="908349218">
    <w:abstractNumId w:val="7"/>
  </w:num>
  <w:num w:numId="6" w16cid:durableId="1952472208">
    <w:abstractNumId w:val="3"/>
  </w:num>
  <w:num w:numId="7" w16cid:durableId="1754932991">
    <w:abstractNumId w:val="2"/>
  </w:num>
  <w:num w:numId="8" w16cid:durableId="595139884">
    <w:abstractNumId w:val="1"/>
  </w:num>
  <w:num w:numId="9" w16cid:durableId="329872944">
    <w:abstractNumId w:val="0"/>
  </w:num>
  <w:num w:numId="10" w16cid:durableId="961183421">
    <w:abstractNumId w:val="28"/>
  </w:num>
  <w:num w:numId="11" w16cid:durableId="707606559">
    <w:abstractNumId w:val="10"/>
  </w:num>
  <w:num w:numId="12" w16cid:durableId="580599318">
    <w:abstractNumId w:val="11"/>
  </w:num>
  <w:num w:numId="13" w16cid:durableId="163084170">
    <w:abstractNumId w:val="31"/>
  </w:num>
  <w:num w:numId="14" w16cid:durableId="1792279192">
    <w:abstractNumId w:val="27"/>
  </w:num>
  <w:num w:numId="15" w16cid:durableId="1713991290">
    <w:abstractNumId w:val="26"/>
  </w:num>
  <w:num w:numId="16" w16cid:durableId="1551266974">
    <w:abstractNumId w:val="18"/>
  </w:num>
  <w:num w:numId="17" w16cid:durableId="358823536">
    <w:abstractNumId w:val="32"/>
  </w:num>
  <w:num w:numId="18" w16cid:durableId="62409510">
    <w:abstractNumId w:val="14"/>
  </w:num>
  <w:num w:numId="19" w16cid:durableId="74012089">
    <w:abstractNumId w:val="22"/>
  </w:num>
  <w:num w:numId="20" w16cid:durableId="316038985">
    <w:abstractNumId w:val="33"/>
  </w:num>
  <w:num w:numId="21" w16cid:durableId="30225922">
    <w:abstractNumId w:val="12"/>
  </w:num>
  <w:num w:numId="22" w16cid:durableId="1657568510">
    <w:abstractNumId w:val="30"/>
  </w:num>
  <w:num w:numId="23" w16cid:durableId="1495491600">
    <w:abstractNumId w:val="17"/>
  </w:num>
  <w:num w:numId="24" w16cid:durableId="595287121">
    <w:abstractNumId w:val="21"/>
  </w:num>
  <w:num w:numId="25" w16cid:durableId="1502307986">
    <w:abstractNumId w:val="24"/>
  </w:num>
  <w:num w:numId="26" w16cid:durableId="178352302">
    <w:abstractNumId w:val="23"/>
  </w:num>
  <w:num w:numId="27" w16cid:durableId="569391932">
    <w:abstractNumId w:val="19"/>
  </w:num>
  <w:num w:numId="28" w16cid:durableId="159126652">
    <w:abstractNumId w:val="20"/>
  </w:num>
  <w:num w:numId="29" w16cid:durableId="1342001175">
    <w:abstractNumId w:val="16"/>
  </w:num>
  <w:num w:numId="30" w16cid:durableId="1996181567">
    <w:abstractNumId w:val="9"/>
  </w:num>
  <w:num w:numId="31" w16cid:durableId="705565657">
    <w:abstractNumId w:val="29"/>
  </w:num>
  <w:num w:numId="32" w16cid:durableId="1441947996">
    <w:abstractNumId w:val="15"/>
  </w:num>
  <w:num w:numId="33" w16cid:durableId="168453172">
    <w:abstractNumId w:val="13"/>
  </w:num>
  <w:num w:numId="34" w16cid:durableId="15813301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466B1"/>
    <w:rsid w:val="0029639D"/>
    <w:rsid w:val="00326F90"/>
    <w:rsid w:val="00563D14"/>
    <w:rsid w:val="008311A8"/>
    <w:rsid w:val="00892111"/>
    <w:rsid w:val="00992545"/>
    <w:rsid w:val="00AA1D8D"/>
    <w:rsid w:val="00B47730"/>
    <w:rsid w:val="00CB0664"/>
    <w:rsid w:val="00E93AA4"/>
    <w:rsid w:val="00F01001"/>
    <w:rsid w:val="00F44B3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ECF27E"/>
  <w14:defaultImageDpi w14:val="300"/>
  <w15:docId w15:val="{742DF329-BA2C-438D-9FE1-C9234B09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s-markdown-paragraph">
    <w:name w:val="ds-markdown-paragraph"/>
    <w:basedOn w:val="Normal"/>
    <w:rsid w:val="00246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995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Marian Sanchez</cp:lastModifiedBy>
  <cp:revision>3</cp:revision>
  <dcterms:created xsi:type="dcterms:W3CDTF">2013-12-23T23:15:00Z</dcterms:created>
  <dcterms:modified xsi:type="dcterms:W3CDTF">2025-08-12T20:14:00Z</dcterms:modified>
  <cp:category/>
</cp:coreProperties>
</file>